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02925603" name="63fe6180-24c8-11f0-9362-f581554c104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2490739" name="63fe6180-24c8-11f0-9362-f581554c104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/ Wohnzimmer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21080578" name="79bbdf20-24c8-11f0-bbeb-01402e8d4bb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6429057" name="79bbdf20-24c8-11f0-bbeb-01402e8d4bb3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24873348" name="97c2cab0-24c8-11f0-aab6-bb50f9773f2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3157027" name="97c2cab0-24c8-11f0-aab6-bb50f9773f2e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97968127" name="3340da40-24c9-11f0-8f51-adb9791a3eb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5125283" name="3340da40-24c9-11f0-8f51-adb9791a3eb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79113075" name="94067410-24ca-11f0-83d7-5f33151d8e0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6271822" name="94067410-24ca-11f0-83d7-5f33151d8e05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82907982" name="a41022c0-24ca-11f0-b017-b9feacab9e0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36654516" name="a41022c0-24ca-11f0-b017-b9feacab9e0a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/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05686861" name="b3b172b0-24ca-11f0-80df-e392b27ce6b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6087507" name="b3b172b0-24ca-11f0-80df-e392b27ce6b1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29611367" name="c2d5ca70-24ca-11f0-9708-491f1964c05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4022933" name="c2d5ca70-24ca-11f0-9708-491f1964c05b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90130396" name="0306d380-24cd-11f0-a284-5926fc9833a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2263203" name="0306d380-24cd-11f0-a284-5926fc9833ae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56109973" name="153e1090-24cd-11f0-b270-2346d2f6709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30775" name="153e1090-24cd-11f0-b270-2346d2f6709b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47296813" name="27551b70-24cd-11f0-8f8f-13dc5139305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0391592" name="27551b70-24cd-11f0-8f8f-13dc51393059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40172314" name="3f5e36c0-24cd-11f0-8481-4dfe0f854d3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2920217" name="3f5e36c0-24cd-11f0-8481-4dfe0f854d3c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94520959" name="5e8fe6b0-24cd-11f0-8325-e5157adf87d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0079442" name="5e8fe6b0-24cd-11f0-8325-e5157adf87d9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29323631" name="94d92600-24cd-11f0-b085-77647664b8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1918" name="94d92600-24cd-11f0-b085-77647664b877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83108695" name="a043f830-24cd-11f0-b1ac-67f5485ff81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9758143" name="a043f830-24cd-11f0-b1ac-67f5485ff81a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Alle Schlafzimmer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30330024" name="34342c30-24cf-11f0-b438-b922c60ab30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5651082" name="34342c30-24cf-11f0-b438-b922c60ab308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45015729" name="dd0f8f20-24cf-11f0-a011-8b06800d781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0188677" name="dd0f8f20-24cf-11f0-a011-8b06800d7811.jp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1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Langenmattstrasse 60, 8617 Mönchaltorf </w:t>
          </w:r>
        </w:p>
        <w:p>
          <w:pPr>
            <w:spacing w:before="0" w:after="0"/>
          </w:pPr>
          <w:r>
            <w:t>257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footer.xml" Type="http://schemas.openxmlformats.org/officeDocument/2006/relationships/footer" Id="rId21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